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9804084" name="72781360-4790-11f0-9456-752bd23344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3907349" name="72781360-4790-11f0-9456-752bd23344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8583539" name="87f74f80-4790-11f0-a2df-e5e97863a8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0716518" name="87f74f80-4790-11f0-a2df-e5e97863a8f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13, 9230 Flawil</w:t>
          </w:r>
        </w:p>
        <w:p>
          <w:pPr>
            <w:spacing w:before="0" w:after="0"/>
          </w:pPr>
          <w:r>
            <w:t>336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